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9929126" name="658ed590-b095-11ef-9e99-9debfb804c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844861" name="658ed590-b095-11ef-9e99-9debfb804c4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7623181" name="8ce46a10-b095-11ef-997e-d1df297da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60201" name="8ce46a10-b095-11ef-997e-d1df297da07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3991657" name="af6c22d0-b095-11ef-8855-45cb763338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969278" name="af6c22d0-b095-11ef-8855-45cb763338f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5078881" name="d1ef6ec0-b095-11ef-8829-39e9973a5d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942265" name="d1ef6ec0-b095-11ef-8829-39e9973a5da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3582424" name="fb06fe90-b095-11ef-aa3f-29e818fc9d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620193" name="fb06fe90-b095-11ef-aa3f-29e818fc9d4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7207578" name="163faef0-b096-11ef-b88f-19e2772a3c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611219" name="163faef0-b096-11ef-b88f-19e2772a3cc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1135179" name="2f6a18c0-b096-11ef-88cd-b717b1e45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636367" name="2f6a18c0-b096-11ef-88cd-b717b1e4572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4067922" name="65aec430-b096-11ef-bf37-f3453235d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83799" name="65aec430-b096-11ef-bf37-f3453235da9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 / 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4185344" name="b2e80db0-b096-11ef-912b-1be56d1de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007091" name="b2e80db0-b096-11ef-912b-1be56d1ded5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7187841" name="1c693b60-b09c-11ef-b747-394219ec6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622295" name="1c693b60-b09c-11ef-b747-394219ec6cd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8110993" name="35c95b30-b09c-11ef-9e8f-bbd3deaba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169734" name="35c95b30-b09c-11ef-9e8f-bbd3deaba25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6128703" name="53068e20-b09c-11ef-8da3-45357b39a3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48722" name="53068e20-b09c-11ef-8da3-45357b39a3a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444484" name="855b13a0-b09c-11ef-8ad7-217969a7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261943" name="855b13a0-b09c-11ef-8ad7-217969a7221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 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9872551" name="a41c4e80-b09c-11ef-ad3c-7d97928b8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584626" name="a41c4e80-b09c-11ef-ad3c-7d97928b811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6780417" name="c8887eb0-b09c-11ef-9598-279ab0c981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1430643" name="c8887eb0-b09c-11ef-9598-279ab0c9819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572503" name="e0f787c0-b09c-11ef-89ae-79aa85cb2b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307391" name="e0f787c0-b09c-11ef-89ae-79aa85cb2b8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5723038" name="f2edeb40-b09c-11ef-8891-1df1b2d1f2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441110" name="f2edeb40-b09c-11ef-8891-1df1b2d1f2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8902165" name="48eb7800-b09d-11ef-bc98-af8dc7447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248446" name="48eb7800-b09d-11ef-bc98-af8dc7447a6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58198" name="6d2e4e40-b09d-11ef-b220-d757e8f22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522926" name="6d2e4e40-b09d-11ef-b220-d757e8f22c4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4192908" name="83ebfdd0-b09d-11ef-b024-b567d60cf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573641" name="83ebfdd0-b09d-11ef-b024-b567d60cf5c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8933017" name="a409e280-b09d-11ef-be6f-e153bafec6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32711" name="a409e280-b09d-11ef-be6f-e153bafec69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2934708" name="6e0a00e0-b0a0-11ef-a602-c3165d195b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9852" name="6e0a00e0-b0a0-11ef-a602-c3165d195bd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2543613" name="84824300-b0a0-11ef-bbe6-4f0a673e4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806937" name="84824300-b0a0-11ef-bbe6-4f0a673e4af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8246351" name="a1c1e6f0-b0a0-11ef-81cb-8fabcdff11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8105" name="a1c1e6f0-b0a0-11ef-81cb-8fabcdff117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103058" name="bd327030-b0a0-11ef-9673-61ffe77d4e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84523" name="bd327030-b0a0-11ef-9673-61ffe77d4e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8482063" name="d129fae0-b0a0-11ef-a3b0-e95d601b4b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514601" name="d129fae0-b0a0-11ef-a3b0-e95d601b4bf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Flanschdichtingen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0700498" name="4301f640-b0a1-11ef-812b-39ace9a58b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449378" name="4301f640-b0a1-11ef-812b-39ace9a58bc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3987669" name="58a200d0-b0a1-11ef-993b-779cc2d96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755696" name="58a200d0-b0a1-11ef-993b-779cc2d96ed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Elektotableau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7553463" name="72d8f8a0-b0a1-11ef-8c1b-27cdeb2c2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048970" name="72d8f8a0-b0a1-11ef-8c1b-27cdeb2c22c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0398356" name="e5010fd0-b0a1-11ef-b9b1-4b67bea615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373211" name="e5010fd0-b0a1-11ef-b9b1-4b67bea6159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6080615" name="d22efce0-b0a2-11ef-a95e-ede544a6da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258175" name="d22efce0-b0a2-11ef-a95e-ede544a6da6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Weingasse 20, 8916 Jonen </w:t>
          </w:r>
        </w:p>
        <w:p>
          <w:pPr>
            <w:spacing w:before="0" w:after="0"/>
          </w:pPr>
          <w:r>
            <w:t>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footer.xml" Type="http://schemas.openxmlformats.org/officeDocument/2006/relationships/footer" Id="rId3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